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A9BDC" w14:textId="68D61C2B" w:rsidR="00847F35" w:rsidRDefault="00565621" w:rsidP="00565621">
      <w:pPr>
        <w:pStyle w:val="Kop1"/>
        <w:numPr>
          <w:ilvl w:val="0"/>
          <w:numId w:val="0"/>
        </w:numPr>
        <w:ind w:left="567" w:hanging="567"/>
      </w:pPr>
      <w:bookmarkStart w:id="0" w:name="_GoBack"/>
      <w:bookmarkEnd w:id="0"/>
      <w:r>
        <w:t>Bijlage 6.3</w:t>
      </w:r>
      <w:r>
        <w:tab/>
        <w:t>Inschrijvingsmodel</w:t>
      </w:r>
    </w:p>
    <w:p w14:paraId="17F33A0C" w14:textId="77777777" w:rsidR="00565621" w:rsidRDefault="00565621" w:rsidP="003F3547">
      <w:pPr>
        <w:pStyle w:val="BasistekstEmtio"/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336"/>
        <w:gridCol w:w="2179"/>
        <w:gridCol w:w="1149"/>
        <w:gridCol w:w="1160"/>
        <w:gridCol w:w="1150"/>
        <w:gridCol w:w="1154"/>
        <w:gridCol w:w="1105"/>
      </w:tblGrid>
      <w:tr w:rsidR="00565621" w14:paraId="4F45E6C6" w14:textId="77777777" w:rsidTr="00565621">
        <w:tc>
          <w:tcPr>
            <w:tcW w:w="336" w:type="dxa"/>
          </w:tcPr>
          <w:p w14:paraId="74C4742C" w14:textId="77777777" w:rsidR="00565621" w:rsidRDefault="00565621" w:rsidP="005E34C2">
            <w:pPr>
              <w:pStyle w:val="BasistekstEmtio"/>
            </w:pPr>
            <w:r>
              <w:t>1</w:t>
            </w:r>
          </w:p>
        </w:tc>
        <w:tc>
          <w:tcPr>
            <w:tcW w:w="2179" w:type="dxa"/>
          </w:tcPr>
          <w:p w14:paraId="2FA9A569" w14:textId="77777777" w:rsidR="00565621" w:rsidRDefault="00565621" w:rsidP="005E34C2">
            <w:pPr>
              <w:pStyle w:val="BasistekstEmtio"/>
            </w:pPr>
            <w:r>
              <w:t>A</w:t>
            </w:r>
          </w:p>
        </w:tc>
        <w:tc>
          <w:tcPr>
            <w:tcW w:w="1149" w:type="dxa"/>
          </w:tcPr>
          <w:p w14:paraId="1A3B7681" w14:textId="77777777" w:rsidR="00565621" w:rsidRDefault="00565621" w:rsidP="005E34C2">
            <w:pPr>
              <w:pStyle w:val="BasistekstEmtio"/>
            </w:pPr>
            <w:r>
              <w:t>B</w:t>
            </w:r>
          </w:p>
        </w:tc>
        <w:tc>
          <w:tcPr>
            <w:tcW w:w="1160" w:type="dxa"/>
          </w:tcPr>
          <w:p w14:paraId="763DDFAB" w14:textId="77777777" w:rsidR="00565621" w:rsidRDefault="00565621" w:rsidP="005E34C2">
            <w:pPr>
              <w:pStyle w:val="BasistekstEmtio"/>
            </w:pPr>
            <w:r>
              <w:t>C</w:t>
            </w:r>
          </w:p>
        </w:tc>
        <w:tc>
          <w:tcPr>
            <w:tcW w:w="1150" w:type="dxa"/>
          </w:tcPr>
          <w:p w14:paraId="3EBA94CA" w14:textId="77777777" w:rsidR="00565621" w:rsidRDefault="00565621" w:rsidP="005E34C2">
            <w:pPr>
              <w:pStyle w:val="BasistekstEmtio"/>
            </w:pPr>
            <w:r>
              <w:t>D</w:t>
            </w:r>
          </w:p>
        </w:tc>
        <w:tc>
          <w:tcPr>
            <w:tcW w:w="1154" w:type="dxa"/>
          </w:tcPr>
          <w:p w14:paraId="16EAD1FE" w14:textId="77777777" w:rsidR="00565621" w:rsidRDefault="00565621" w:rsidP="005E34C2">
            <w:pPr>
              <w:pStyle w:val="BasistekstEmtio"/>
            </w:pPr>
            <w:r>
              <w:t>E</w:t>
            </w:r>
          </w:p>
        </w:tc>
        <w:tc>
          <w:tcPr>
            <w:tcW w:w="1105" w:type="dxa"/>
          </w:tcPr>
          <w:p w14:paraId="4986B120" w14:textId="77777777" w:rsidR="00565621" w:rsidRDefault="00565621" w:rsidP="005E34C2">
            <w:pPr>
              <w:pStyle w:val="BasistekstEmtio"/>
            </w:pPr>
            <w:r>
              <w:t>F</w:t>
            </w:r>
          </w:p>
        </w:tc>
      </w:tr>
      <w:tr w:rsidR="00565621" w14:paraId="2CABF102" w14:textId="77777777" w:rsidTr="00565621">
        <w:tc>
          <w:tcPr>
            <w:tcW w:w="336" w:type="dxa"/>
          </w:tcPr>
          <w:p w14:paraId="47B32514" w14:textId="77777777" w:rsidR="00565621" w:rsidRDefault="00565621" w:rsidP="005E34C2">
            <w:pPr>
              <w:pStyle w:val="BasistekstEmtio"/>
            </w:pPr>
            <w:r>
              <w:t>2</w:t>
            </w:r>
          </w:p>
        </w:tc>
        <w:tc>
          <w:tcPr>
            <w:tcW w:w="2179" w:type="dxa"/>
          </w:tcPr>
          <w:p w14:paraId="3EA2405D" w14:textId="77777777" w:rsidR="00565621" w:rsidRDefault="00565621" w:rsidP="005E34C2">
            <w:pPr>
              <w:pStyle w:val="BasistekstEmtio"/>
            </w:pPr>
          </w:p>
        </w:tc>
        <w:tc>
          <w:tcPr>
            <w:tcW w:w="1149" w:type="dxa"/>
          </w:tcPr>
          <w:p w14:paraId="718C104A" w14:textId="77777777" w:rsidR="00565621" w:rsidRDefault="00565621" w:rsidP="005E34C2">
            <w:pPr>
              <w:pStyle w:val="BasistekstEmtio"/>
            </w:pPr>
            <w:r>
              <w:t>2023, vanaf 17 oktober</w:t>
            </w:r>
          </w:p>
        </w:tc>
        <w:tc>
          <w:tcPr>
            <w:tcW w:w="1160" w:type="dxa"/>
          </w:tcPr>
          <w:p w14:paraId="2559E54A" w14:textId="77777777" w:rsidR="00565621" w:rsidRDefault="00565621" w:rsidP="005E34C2">
            <w:pPr>
              <w:pStyle w:val="BasistekstEmtio"/>
            </w:pPr>
            <w:r>
              <w:t>2024</w:t>
            </w:r>
          </w:p>
        </w:tc>
        <w:tc>
          <w:tcPr>
            <w:tcW w:w="1150" w:type="dxa"/>
          </w:tcPr>
          <w:p w14:paraId="04BE0BD9" w14:textId="77777777" w:rsidR="00565621" w:rsidRDefault="00565621" w:rsidP="005E34C2">
            <w:pPr>
              <w:pStyle w:val="BasistekstEmtio"/>
            </w:pPr>
            <w:r>
              <w:t>2025</w:t>
            </w:r>
          </w:p>
        </w:tc>
        <w:tc>
          <w:tcPr>
            <w:tcW w:w="1154" w:type="dxa"/>
          </w:tcPr>
          <w:p w14:paraId="09D92DA5" w14:textId="77777777" w:rsidR="00565621" w:rsidRDefault="00565621" w:rsidP="005E34C2">
            <w:pPr>
              <w:pStyle w:val="BasistekstEmtio"/>
            </w:pPr>
            <w:r>
              <w:t>2026 tot 17 oktober</w:t>
            </w:r>
          </w:p>
        </w:tc>
        <w:tc>
          <w:tcPr>
            <w:tcW w:w="1105" w:type="dxa"/>
          </w:tcPr>
          <w:p w14:paraId="6BB8D40D" w14:textId="77777777" w:rsidR="00565621" w:rsidRDefault="00565621" w:rsidP="005E34C2">
            <w:pPr>
              <w:pStyle w:val="BasistekstEmtio"/>
            </w:pPr>
            <w:r>
              <w:t>Totaal</w:t>
            </w:r>
          </w:p>
        </w:tc>
      </w:tr>
      <w:tr w:rsidR="00565621" w14:paraId="25431D86" w14:textId="77777777" w:rsidTr="00565621">
        <w:tc>
          <w:tcPr>
            <w:tcW w:w="336" w:type="dxa"/>
          </w:tcPr>
          <w:p w14:paraId="5B499DFC" w14:textId="77777777" w:rsidR="00565621" w:rsidRDefault="00565621" w:rsidP="005E34C2">
            <w:pPr>
              <w:pStyle w:val="BasistekstEmtio"/>
            </w:pPr>
            <w:r>
              <w:t>3</w:t>
            </w:r>
          </w:p>
        </w:tc>
        <w:tc>
          <w:tcPr>
            <w:tcW w:w="2179" w:type="dxa"/>
          </w:tcPr>
          <w:p w14:paraId="323EB898" w14:textId="77777777" w:rsidR="00565621" w:rsidRDefault="00565621" w:rsidP="005E34C2">
            <w:pPr>
              <w:pStyle w:val="BasistekstEmtio"/>
            </w:pPr>
            <w:r>
              <w:t>Eenmalige implementatiekosten</w:t>
            </w:r>
          </w:p>
        </w:tc>
        <w:tc>
          <w:tcPr>
            <w:tcW w:w="1149" w:type="dxa"/>
          </w:tcPr>
          <w:p w14:paraId="2B3C7636" w14:textId="6C2C9F60" w:rsidR="00565621" w:rsidRDefault="00565621" w:rsidP="005E34C2">
            <w:pPr>
              <w:pStyle w:val="BasistekstEmtio"/>
            </w:pPr>
          </w:p>
        </w:tc>
        <w:tc>
          <w:tcPr>
            <w:tcW w:w="1160" w:type="dxa"/>
            <w:shd w:val="clear" w:color="auto" w:fill="000000" w:themeFill="text2"/>
          </w:tcPr>
          <w:p w14:paraId="498FCB09" w14:textId="77777777" w:rsidR="00565621" w:rsidRDefault="00565621" w:rsidP="005E34C2">
            <w:pPr>
              <w:pStyle w:val="BasistekstEmtio"/>
            </w:pPr>
          </w:p>
        </w:tc>
        <w:tc>
          <w:tcPr>
            <w:tcW w:w="1150" w:type="dxa"/>
            <w:shd w:val="clear" w:color="auto" w:fill="000000" w:themeFill="text2"/>
          </w:tcPr>
          <w:p w14:paraId="2C6CF4CF" w14:textId="77777777" w:rsidR="00565621" w:rsidRDefault="00565621" w:rsidP="005E34C2">
            <w:pPr>
              <w:pStyle w:val="BasistekstEmtio"/>
            </w:pPr>
          </w:p>
        </w:tc>
        <w:tc>
          <w:tcPr>
            <w:tcW w:w="1154" w:type="dxa"/>
            <w:shd w:val="clear" w:color="auto" w:fill="000000" w:themeFill="text2"/>
          </w:tcPr>
          <w:p w14:paraId="6AF86930" w14:textId="77777777" w:rsidR="00565621" w:rsidRDefault="00565621" w:rsidP="005E34C2">
            <w:pPr>
              <w:pStyle w:val="BasistekstEmtio"/>
            </w:pPr>
          </w:p>
        </w:tc>
        <w:tc>
          <w:tcPr>
            <w:tcW w:w="1105" w:type="dxa"/>
            <w:shd w:val="clear" w:color="auto" w:fill="FFFFFF" w:themeFill="background2"/>
          </w:tcPr>
          <w:p w14:paraId="56E834EC" w14:textId="310753BF" w:rsidR="00565621" w:rsidRDefault="00565621" w:rsidP="005E34C2">
            <w:pPr>
              <w:pStyle w:val="BasistekstEmtio"/>
            </w:pPr>
          </w:p>
        </w:tc>
      </w:tr>
      <w:tr w:rsidR="00565621" w14:paraId="5C59CAD2" w14:textId="77777777" w:rsidTr="00565621">
        <w:tc>
          <w:tcPr>
            <w:tcW w:w="336" w:type="dxa"/>
          </w:tcPr>
          <w:p w14:paraId="1AD064B7" w14:textId="77777777" w:rsidR="00565621" w:rsidRDefault="00565621" w:rsidP="005E34C2">
            <w:pPr>
              <w:pStyle w:val="BasistekstEmtio"/>
            </w:pPr>
            <w:r>
              <w:t>4</w:t>
            </w:r>
          </w:p>
        </w:tc>
        <w:tc>
          <w:tcPr>
            <w:tcW w:w="2179" w:type="dxa"/>
          </w:tcPr>
          <w:p w14:paraId="47B47B73" w14:textId="77777777" w:rsidR="00565621" w:rsidRDefault="00565621" w:rsidP="005E34C2">
            <w:pPr>
              <w:pStyle w:val="BasistekstEmtio"/>
            </w:pPr>
            <w:r>
              <w:t>Periodieke kosten</w:t>
            </w:r>
          </w:p>
        </w:tc>
        <w:tc>
          <w:tcPr>
            <w:tcW w:w="1149" w:type="dxa"/>
          </w:tcPr>
          <w:p w14:paraId="71F0C2BE" w14:textId="06EB112D" w:rsidR="00565621" w:rsidRDefault="00565621" w:rsidP="005E34C2">
            <w:pPr>
              <w:pStyle w:val="BasistekstEmtio"/>
            </w:pPr>
          </w:p>
        </w:tc>
        <w:tc>
          <w:tcPr>
            <w:tcW w:w="1160" w:type="dxa"/>
          </w:tcPr>
          <w:p w14:paraId="3C6BD64E" w14:textId="069C72ED" w:rsidR="00565621" w:rsidRDefault="00565621" w:rsidP="005E34C2">
            <w:pPr>
              <w:pStyle w:val="BasistekstEmtio"/>
            </w:pPr>
          </w:p>
        </w:tc>
        <w:tc>
          <w:tcPr>
            <w:tcW w:w="1150" w:type="dxa"/>
          </w:tcPr>
          <w:p w14:paraId="10093BBD" w14:textId="55D5D014" w:rsidR="00565621" w:rsidRDefault="00565621" w:rsidP="005E34C2">
            <w:pPr>
              <w:pStyle w:val="BasistekstEmtio"/>
            </w:pPr>
          </w:p>
        </w:tc>
        <w:tc>
          <w:tcPr>
            <w:tcW w:w="1154" w:type="dxa"/>
          </w:tcPr>
          <w:p w14:paraId="4D458D7D" w14:textId="68D5316B" w:rsidR="00565621" w:rsidRDefault="00565621" w:rsidP="005E34C2">
            <w:pPr>
              <w:pStyle w:val="BasistekstEmtio"/>
            </w:pPr>
          </w:p>
        </w:tc>
        <w:tc>
          <w:tcPr>
            <w:tcW w:w="1105" w:type="dxa"/>
          </w:tcPr>
          <w:p w14:paraId="0051C75C" w14:textId="7DC0CF14" w:rsidR="00565621" w:rsidRDefault="00565621" w:rsidP="005E34C2">
            <w:pPr>
              <w:pStyle w:val="BasistekstEmtio"/>
            </w:pPr>
          </w:p>
        </w:tc>
      </w:tr>
      <w:tr w:rsidR="00565621" w14:paraId="21D8ABEC" w14:textId="77777777" w:rsidTr="00565621">
        <w:tc>
          <w:tcPr>
            <w:tcW w:w="336" w:type="dxa"/>
          </w:tcPr>
          <w:p w14:paraId="7BC6AF2E" w14:textId="77777777" w:rsidR="00565621" w:rsidRDefault="00565621" w:rsidP="005E34C2">
            <w:pPr>
              <w:pStyle w:val="BasistekstEmtio"/>
            </w:pPr>
            <w:r>
              <w:t>5</w:t>
            </w:r>
          </w:p>
        </w:tc>
        <w:tc>
          <w:tcPr>
            <w:tcW w:w="2179" w:type="dxa"/>
          </w:tcPr>
          <w:p w14:paraId="103B7E96" w14:textId="77777777" w:rsidR="00565621" w:rsidRDefault="00565621" w:rsidP="005E34C2">
            <w:pPr>
              <w:pStyle w:val="BasistekstEmtio"/>
            </w:pPr>
            <w:r>
              <w:t>TOTAAL</w:t>
            </w:r>
          </w:p>
        </w:tc>
        <w:tc>
          <w:tcPr>
            <w:tcW w:w="1149" w:type="dxa"/>
          </w:tcPr>
          <w:p w14:paraId="5573F22B" w14:textId="02FEA306" w:rsidR="00565621" w:rsidRDefault="00565621" w:rsidP="005E34C2">
            <w:pPr>
              <w:pStyle w:val="BasistekstEmtio"/>
            </w:pPr>
          </w:p>
        </w:tc>
        <w:tc>
          <w:tcPr>
            <w:tcW w:w="1160" w:type="dxa"/>
          </w:tcPr>
          <w:p w14:paraId="5C1E45DE" w14:textId="117E3015" w:rsidR="00565621" w:rsidRDefault="00565621" w:rsidP="005E34C2">
            <w:pPr>
              <w:pStyle w:val="BasistekstEmtio"/>
            </w:pPr>
          </w:p>
        </w:tc>
        <w:tc>
          <w:tcPr>
            <w:tcW w:w="1150" w:type="dxa"/>
          </w:tcPr>
          <w:p w14:paraId="106B4538" w14:textId="3EA66BB1" w:rsidR="00565621" w:rsidRDefault="00565621" w:rsidP="005E34C2">
            <w:pPr>
              <w:pStyle w:val="BasistekstEmtio"/>
            </w:pPr>
          </w:p>
        </w:tc>
        <w:tc>
          <w:tcPr>
            <w:tcW w:w="1154" w:type="dxa"/>
          </w:tcPr>
          <w:p w14:paraId="7E4B3A93" w14:textId="606931C0" w:rsidR="00565621" w:rsidRDefault="00565621" w:rsidP="005E34C2">
            <w:pPr>
              <w:pStyle w:val="BasistekstEmtio"/>
            </w:pPr>
          </w:p>
        </w:tc>
        <w:tc>
          <w:tcPr>
            <w:tcW w:w="1105" w:type="dxa"/>
          </w:tcPr>
          <w:p w14:paraId="27131350" w14:textId="3AF1918A" w:rsidR="00565621" w:rsidRDefault="00565621" w:rsidP="005E34C2">
            <w:pPr>
              <w:pStyle w:val="BasistekstEmtio"/>
            </w:pPr>
          </w:p>
        </w:tc>
      </w:tr>
    </w:tbl>
    <w:p w14:paraId="72B99E8B" w14:textId="77777777" w:rsidR="00565621" w:rsidRPr="00C448CF" w:rsidRDefault="00565621" w:rsidP="00565621">
      <w:pPr>
        <w:pStyle w:val="TabelkopjeEmtio"/>
      </w:pPr>
      <w:r>
        <w:t>Tabel 13:</w:t>
      </w:r>
      <w:r>
        <w:tab/>
        <w:t>Inschrijvingsmodel</w:t>
      </w:r>
    </w:p>
    <w:p w14:paraId="3D0CC54B" w14:textId="77777777" w:rsidR="00565621" w:rsidRPr="003F3547" w:rsidRDefault="00565621" w:rsidP="003F3547">
      <w:pPr>
        <w:pStyle w:val="BasistekstEmtio"/>
      </w:pPr>
    </w:p>
    <w:sectPr w:rsidR="00565621" w:rsidRPr="003F3547" w:rsidSect="00F65073">
      <w:headerReference w:type="default" r:id="rId8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84255" w14:textId="77777777" w:rsidR="00565621" w:rsidRPr="003F3547" w:rsidRDefault="00565621" w:rsidP="003F3547">
      <w:pPr>
        <w:pStyle w:val="Voettekst"/>
      </w:pPr>
    </w:p>
  </w:endnote>
  <w:endnote w:type="continuationSeparator" w:id="0">
    <w:p w14:paraId="1BFFFD0E" w14:textId="77777777" w:rsidR="00565621" w:rsidRPr="003F3547" w:rsidRDefault="00565621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A2960" w14:textId="77777777" w:rsidR="00565621" w:rsidRPr="003F3547" w:rsidRDefault="00565621" w:rsidP="003F3547">
      <w:pPr>
        <w:pStyle w:val="Voettekst"/>
      </w:pPr>
    </w:p>
  </w:footnote>
  <w:footnote w:type="continuationSeparator" w:id="0">
    <w:p w14:paraId="4006CE68" w14:textId="77777777" w:rsidR="00565621" w:rsidRPr="003F3547" w:rsidRDefault="00565621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7F88" w14:textId="0AA7AB56" w:rsidR="00565621" w:rsidRDefault="00565621" w:rsidP="00565621">
    <w:pPr>
      <w:pStyle w:val="Koptekst"/>
      <w:jc w:val="right"/>
    </w:pPr>
    <w:r>
      <w:rPr>
        <w:noProof/>
      </w:rPr>
      <w:drawing>
        <wp:inline distT="0" distB="0" distL="0" distR="0" wp14:anchorId="5D64B69E" wp14:editId="7BBEA3F6">
          <wp:extent cx="1388110" cy="1188085"/>
          <wp:effectExtent l="0" t="0" r="2540" b="0"/>
          <wp:docPr id="822564606" name="Afbeelding 822564606" descr="Afbeelding met Graphics, cirkel, logo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564606" name="Afbeelding 1" descr="Afbeelding met Graphics, cirkel, logo, Lettertype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8110" cy="1188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C63AC9"/>
    <w:multiLevelType w:val="multilevel"/>
    <w:tmpl w:val="8576664C"/>
    <w:numStyleLink w:val="OpsommingtekenEmtio"/>
  </w:abstractNum>
  <w:abstractNum w:abstractNumId="29" w15:restartNumberingAfterBreak="0">
    <w:nsid w:val="58D76737"/>
    <w:multiLevelType w:val="multilevel"/>
    <w:tmpl w:val="8576664C"/>
    <w:numStyleLink w:val="OpsommingtekenEmtio"/>
  </w:abstractNum>
  <w:abstractNum w:abstractNumId="30" w15:restartNumberingAfterBreak="0">
    <w:nsid w:val="5B616121"/>
    <w:multiLevelType w:val="multilevel"/>
    <w:tmpl w:val="B4BACAD8"/>
    <w:numStyleLink w:val="OpsommingstreepjeEmtio"/>
  </w:abstractNum>
  <w:abstractNum w:abstractNumId="31" w15:restartNumberingAfterBreak="0">
    <w:nsid w:val="5DC64260"/>
    <w:multiLevelType w:val="multilevel"/>
    <w:tmpl w:val="C9FA2D30"/>
    <w:numStyleLink w:val="OpsommingopenrondjeEmtio"/>
  </w:abstractNum>
  <w:abstractNum w:abstractNumId="32" w15:restartNumberingAfterBreak="0">
    <w:nsid w:val="5DFE3518"/>
    <w:multiLevelType w:val="multilevel"/>
    <w:tmpl w:val="C9FA2D30"/>
    <w:numStyleLink w:val="OpsommingopenrondjeEmtio"/>
  </w:abstractNum>
  <w:abstractNum w:abstractNumId="33" w15:restartNumberingAfterBreak="0">
    <w:nsid w:val="609F7B87"/>
    <w:multiLevelType w:val="multilevel"/>
    <w:tmpl w:val="B80072F2"/>
    <w:numStyleLink w:val="KopnummeringEmtio"/>
  </w:abstractNum>
  <w:abstractNum w:abstractNumId="3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5" w15:restartNumberingAfterBreak="0">
    <w:nsid w:val="6B382304"/>
    <w:multiLevelType w:val="multilevel"/>
    <w:tmpl w:val="8576664C"/>
    <w:numStyleLink w:val="OpsommingtekenEmtio"/>
  </w:abstractNum>
  <w:abstractNum w:abstractNumId="36" w15:restartNumberingAfterBreak="0">
    <w:nsid w:val="6C6644DD"/>
    <w:multiLevelType w:val="multilevel"/>
    <w:tmpl w:val="9E50E438"/>
    <w:numStyleLink w:val="OpsommingbolletjeEmtio"/>
  </w:abstractNum>
  <w:abstractNum w:abstractNumId="37" w15:restartNumberingAfterBreak="0">
    <w:nsid w:val="6CAB1E63"/>
    <w:multiLevelType w:val="multilevel"/>
    <w:tmpl w:val="7FB6E594"/>
    <w:numStyleLink w:val="AgendapuntlijstEmtio"/>
  </w:abstractNum>
  <w:abstractNum w:abstractNumId="38" w15:restartNumberingAfterBreak="0">
    <w:nsid w:val="6E7370EC"/>
    <w:multiLevelType w:val="multilevel"/>
    <w:tmpl w:val="9200769E"/>
    <w:numStyleLink w:val="OpsommingkleineletterEmtio"/>
  </w:abstractNum>
  <w:abstractNum w:abstractNumId="39" w15:restartNumberingAfterBreak="0">
    <w:nsid w:val="7038598F"/>
    <w:multiLevelType w:val="multilevel"/>
    <w:tmpl w:val="90A8103A"/>
    <w:numStyleLink w:val="BijlagenummeringEmtio"/>
  </w:abstractNum>
  <w:abstractNum w:abstractNumId="40" w15:restartNumberingAfterBreak="0">
    <w:nsid w:val="70EC4E8C"/>
    <w:multiLevelType w:val="multilevel"/>
    <w:tmpl w:val="C9FA2D30"/>
    <w:numStyleLink w:val="OpsommingopenrondjeEmtio"/>
  </w:abstractNum>
  <w:abstractNum w:abstractNumId="41" w15:restartNumberingAfterBreak="0">
    <w:nsid w:val="717435D9"/>
    <w:multiLevelType w:val="multilevel"/>
    <w:tmpl w:val="B80072F2"/>
    <w:numStyleLink w:val="KopnummeringEmtio"/>
  </w:abstractNum>
  <w:abstractNum w:abstractNumId="42" w15:restartNumberingAfterBreak="0">
    <w:nsid w:val="76AE427F"/>
    <w:multiLevelType w:val="multilevel"/>
    <w:tmpl w:val="8576664C"/>
    <w:numStyleLink w:val="OpsommingtekenEmtio"/>
  </w:abstractNum>
  <w:abstractNum w:abstractNumId="43" w15:restartNumberingAfterBreak="0">
    <w:nsid w:val="792E34E6"/>
    <w:multiLevelType w:val="multilevel"/>
    <w:tmpl w:val="C9FA2D30"/>
    <w:numStyleLink w:val="OpsommingopenrondjeEmtio"/>
  </w:abstractNum>
  <w:abstractNum w:abstractNumId="44" w15:restartNumberingAfterBreak="0">
    <w:nsid w:val="79AE6CDF"/>
    <w:multiLevelType w:val="multilevel"/>
    <w:tmpl w:val="B4BACAD8"/>
    <w:numStyleLink w:val="OpsommingstreepjeEmtio"/>
  </w:abstractNum>
  <w:abstractNum w:abstractNumId="45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326370446">
    <w:abstractNumId w:val="10"/>
  </w:num>
  <w:num w:numId="2" w16cid:durableId="326711768">
    <w:abstractNumId w:val="21"/>
  </w:num>
  <w:num w:numId="3" w16cid:durableId="2057971053">
    <w:abstractNumId w:val="25"/>
  </w:num>
  <w:num w:numId="4" w16cid:durableId="791480336">
    <w:abstractNumId w:val="11"/>
  </w:num>
  <w:num w:numId="5" w16cid:durableId="49152473">
    <w:abstractNumId w:val="27"/>
  </w:num>
  <w:num w:numId="6" w16cid:durableId="1487940023">
    <w:abstractNumId w:val="14"/>
  </w:num>
  <w:num w:numId="7" w16cid:durableId="2142112063">
    <w:abstractNumId w:val="13"/>
  </w:num>
  <w:num w:numId="8" w16cid:durableId="465702711">
    <w:abstractNumId w:val="20"/>
  </w:num>
  <w:num w:numId="9" w16cid:durableId="858549534">
    <w:abstractNumId w:val="22"/>
  </w:num>
  <w:num w:numId="10" w16cid:durableId="405421919">
    <w:abstractNumId w:val="34"/>
  </w:num>
  <w:num w:numId="11" w16cid:durableId="69357740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70606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4191788">
    <w:abstractNumId w:val="19"/>
  </w:num>
  <w:num w:numId="14" w16cid:durableId="353849445">
    <w:abstractNumId w:val="9"/>
  </w:num>
  <w:num w:numId="15" w16cid:durableId="1136490217">
    <w:abstractNumId w:val="7"/>
  </w:num>
  <w:num w:numId="16" w16cid:durableId="794906599">
    <w:abstractNumId w:val="6"/>
  </w:num>
  <w:num w:numId="17" w16cid:durableId="871382946">
    <w:abstractNumId w:val="5"/>
  </w:num>
  <w:num w:numId="18" w16cid:durableId="2085954217">
    <w:abstractNumId w:val="4"/>
  </w:num>
  <w:num w:numId="19" w16cid:durableId="1808667565">
    <w:abstractNumId w:val="8"/>
  </w:num>
  <w:num w:numId="20" w16cid:durableId="1816724101">
    <w:abstractNumId w:val="3"/>
  </w:num>
  <w:num w:numId="21" w16cid:durableId="2109694912">
    <w:abstractNumId w:val="2"/>
  </w:num>
  <w:num w:numId="22" w16cid:durableId="727847210">
    <w:abstractNumId w:val="1"/>
  </w:num>
  <w:num w:numId="23" w16cid:durableId="782067758">
    <w:abstractNumId w:val="0"/>
  </w:num>
  <w:num w:numId="24" w16cid:durableId="937102896">
    <w:abstractNumId w:val="38"/>
  </w:num>
  <w:num w:numId="25" w16cid:durableId="1605578684">
    <w:abstractNumId w:val="15"/>
  </w:num>
  <w:num w:numId="26" w16cid:durableId="941302569">
    <w:abstractNumId w:val="30"/>
  </w:num>
  <w:num w:numId="27" w16cid:durableId="20455169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155784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7489372">
    <w:abstractNumId w:val="23"/>
  </w:num>
  <w:num w:numId="30" w16cid:durableId="113334688">
    <w:abstractNumId w:val="26"/>
  </w:num>
  <w:num w:numId="31" w16cid:durableId="814687841">
    <w:abstractNumId w:val="37"/>
  </w:num>
  <w:num w:numId="32" w16cid:durableId="627781716">
    <w:abstractNumId w:val="41"/>
  </w:num>
  <w:num w:numId="33" w16cid:durableId="1048917614">
    <w:abstractNumId w:val="16"/>
  </w:num>
  <w:num w:numId="34" w16cid:durableId="502742502">
    <w:abstractNumId w:val="35"/>
  </w:num>
  <w:num w:numId="35" w16cid:durableId="833373886">
    <w:abstractNumId w:val="43"/>
  </w:num>
  <w:num w:numId="36" w16cid:durableId="320546510">
    <w:abstractNumId w:val="36"/>
  </w:num>
  <w:num w:numId="37" w16cid:durableId="2092311451">
    <w:abstractNumId w:val="28"/>
  </w:num>
  <w:num w:numId="38" w16cid:durableId="1042024544">
    <w:abstractNumId w:val="31"/>
  </w:num>
  <w:num w:numId="39" w16cid:durableId="592015757">
    <w:abstractNumId w:val="32"/>
  </w:num>
  <w:num w:numId="40" w16cid:durableId="1982610707">
    <w:abstractNumId w:val="18"/>
  </w:num>
  <w:num w:numId="41" w16cid:durableId="1828396933">
    <w:abstractNumId w:val="40"/>
  </w:num>
  <w:num w:numId="42" w16cid:durableId="904343129">
    <w:abstractNumId w:val="44"/>
  </w:num>
  <w:num w:numId="43" w16cid:durableId="584849549">
    <w:abstractNumId w:val="17"/>
  </w:num>
  <w:num w:numId="44" w16cid:durableId="206727564">
    <w:abstractNumId w:val="29"/>
  </w:num>
  <w:num w:numId="45" w16cid:durableId="1599949089">
    <w:abstractNumId w:val="24"/>
  </w:num>
  <w:num w:numId="46" w16cid:durableId="93329668">
    <w:abstractNumId w:val="33"/>
  </w:num>
  <w:num w:numId="47" w16cid:durableId="85200403">
    <w:abstractNumId w:val="12"/>
  </w:num>
  <w:num w:numId="48" w16cid:durableId="2076509197">
    <w:abstractNumId w:val="39"/>
  </w:num>
  <w:num w:numId="49" w16cid:durableId="1031228801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621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20D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65621"/>
    <w:rsid w:val="00575FFC"/>
    <w:rsid w:val="005818B8"/>
    <w:rsid w:val="0059027A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6ACCF86"/>
  <w15:chartTrackingRefBased/>
  <w15:docId w15:val="{D564CF9C-59A6-4D08-8A26-2AC71072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kern w:val="0"/>
      <w:sz w:val="18"/>
      <w:szCs w:val="18"/>
      <w14:ligatures w14:val="none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kern w:val="0"/>
      <w:sz w:val="18"/>
      <w:szCs w:val="18"/>
      <w14:ligatures w14:val="none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565621"/>
    <w:rPr>
      <w:rFonts w:ascii="Montserrat" w:hAnsi="Montserrat" w:cs="Maiandra GD"/>
      <w:color w:val="000000" w:themeColor="text1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737DC40E18646A12FCE73A85D77F4" ma:contentTypeVersion="11" ma:contentTypeDescription="Een nieuw document maken." ma:contentTypeScope="" ma:versionID="30830fce1fa64e8e71ede9735e497751">
  <xsd:schema xmlns:xsd="http://www.w3.org/2001/XMLSchema" xmlns:xs="http://www.w3.org/2001/XMLSchema" xmlns:p="http://schemas.microsoft.com/office/2006/metadata/properties" xmlns:ns2="6832dba1-785e-43b9-9f95-c06f7d405869" xmlns:ns3="a86d59a6-f53b-4d1f-a883-afceeef0e4ee" targetNamespace="http://schemas.microsoft.com/office/2006/metadata/properties" ma:root="true" ma:fieldsID="986029ae0d01b4edd305a0b87f47ab90" ns2:_="" ns3:_="">
    <xsd:import namespace="6832dba1-785e-43b9-9f95-c06f7d405869"/>
    <xsd:import namespace="a86d59a6-f53b-4d1f-a883-afceeef0e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2dba1-785e-43b9-9f95-c06f7d405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d59a6-f53b-4d1f-a883-afceeef0e4e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de4835c-c321-49c4-854e-55f69872c43c}" ma:internalName="TaxCatchAll" ma:showField="CatchAllData" ma:web="a86d59a6-f53b-4d1f-a883-afceeef0e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6d59a6-f53b-4d1f-a883-afceeef0e4ee" xsi:nil="true"/>
    <lcf76f155ced4ddcb4097134ff3c332f xmlns="6832dba1-785e-43b9-9f95-c06f7d4058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8D85D1-9B35-4939-8477-D857FE8295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6E7B5-4682-46D2-A571-057AC2CFBFC8}"/>
</file>

<file path=customXml/itemProps3.xml><?xml version="1.0" encoding="utf-8"?>
<ds:datastoreItem xmlns:ds="http://schemas.openxmlformats.org/officeDocument/2006/customXml" ds:itemID="{1EC253EC-9013-45E4-9EF8-A6A1A8A64A71}"/>
</file>

<file path=customXml/itemProps4.xml><?xml version="1.0" encoding="utf-8"?>
<ds:datastoreItem xmlns:ds="http://schemas.openxmlformats.org/officeDocument/2006/customXml" ds:itemID="{423539A5-5689-4EE9-BCD6-38CC16DC99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187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</cp:revision>
  <dcterms:created xsi:type="dcterms:W3CDTF">2023-06-12T16:44:00Z</dcterms:created>
  <dcterms:modified xsi:type="dcterms:W3CDTF">2023-06-12T16:47:00Z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0x0101004C3737DC40E18646A12FCE73A85D77F4</vt:lpwstr>
  </property>
</Properties>
</file>